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A5EA3" w14:textId="77777777" w:rsidR="00360CC0" w:rsidRPr="007F2241" w:rsidRDefault="00000000">
      <w:pPr>
        <w:jc w:val="center"/>
        <w:rPr>
          <w:rFonts w:asciiTheme="majorHAnsi" w:hAnsiTheme="majorHAnsi" w:cstheme="majorHAnsi"/>
          <w:sz w:val="20"/>
          <w:szCs w:val="20"/>
        </w:rPr>
      </w:pPr>
      <w:r w:rsidRPr="007F2241">
        <w:rPr>
          <w:rFonts w:asciiTheme="majorHAnsi" w:hAnsiTheme="majorHAnsi" w:cstheme="majorHAnsi"/>
          <w:b/>
          <w:sz w:val="20"/>
          <w:szCs w:val="20"/>
        </w:rPr>
        <w:t>Załącznik nr 2 do Zapytania Ofertowego nr 1/2026</w:t>
      </w:r>
    </w:p>
    <w:p w14:paraId="071D8A6E" w14:textId="77777777" w:rsidR="00360CC0" w:rsidRPr="007F2241" w:rsidRDefault="00000000">
      <w:pPr>
        <w:jc w:val="center"/>
        <w:rPr>
          <w:rFonts w:asciiTheme="majorHAnsi" w:hAnsiTheme="majorHAnsi" w:cstheme="majorHAnsi"/>
          <w:sz w:val="20"/>
          <w:szCs w:val="20"/>
        </w:rPr>
      </w:pPr>
      <w:r w:rsidRPr="007F2241">
        <w:rPr>
          <w:rFonts w:asciiTheme="majorHAnsi" w:hAnsiTheme="majorHAnsi" w:cstheme="majorHAnsi"/>
          <w:b/>
          <w:sz w:val="20"/>
          <w:szCs w:val="20"/>
        </w:rPr>
        <w:t>OŚWIADCZENIA WYKONAWCY</w:t>
      </w:r>
    </w:p>
    <w:p w14:paraId="13545124" w14:textId="77777777" w:rsidR="00360CC0" w:rsidRPr="007F2241" w:rsidRDefault="00000000">
      <w:pPr>
        <w:jc w:val="center"/>
        <w:rPr>
          <w:rFonts w:asciiTheme="majorHAnsi" w:hAnsiTheme="majorHAnsi" w:cstheme="majorHAnsi"/>
          <w:sz w:val="20"/>
          <w:szCs w:val="20"/>
        </w:rPr>
      </w:pPr>
      <w:r w:rsidRPr="007F2241">
        <w:rPr>
          <w:rFonts w:asciiTheme="majorHAnsi" w:hAnsiTheme="majorHAnsi" w:cstheme="majorHAnsi"/>
          <w:i/>
          <w:sz w:val="20"/>
          <w:szCs w:val="20"/>
        </w:rPr>
        <w:t>dotyczące udziału w postępowaniu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456"/>
        <w:gridCol w:w="6236"/>
      </w:tblGrid>
      <w:tr w:rsidR="00360CC0" w:rsidRPr="007F2241" w14:paraId="689111F9" w14:textId="77777777" w:rsidTr="007F2241">
        <w:trPr>
          <w:jc w:val="center"/>
        </w:trPr>
        <w:tc>
          <w:tcPr>
            <w:tcW w:w="3456" w:type="dxa"/>
            <w:shd w:val="clear" w:color="auto" w:fill="EAF2F8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4B987E1" w14:textId="77777777" w:rsidR="00360CC0" w:rsidRPr="007F2241" w:rsidRDefault="00000000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7F2241">
              <w:rPr>
                <w:rFonts w:asciiTheme="majorHAnsi" w:hAnsiTheme="majorHAnsi" w:cstheme="majorHAnsi"/>
                <w:b/>
                <w:sz w:val="20"/>
                <w:szCs w:val="20"/>
              </w:rPr>
              <w:t>Nazwa Wykonawcy</w:t>
            </w:r>
          </w:p>
        </w:tc>
        <w:tc>
          <w:tcPr>
            <w:tcW w:w="6236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C9E863F" w14:textId="77777777" w:rsidR="00360CC0" w:rsidRPr="007F2241" w:rsidRDefault="00000000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7F2241">
              <w:rPr>
                <w:rFonts w:asciiTheme="majorHAnsi" w:hAnsiTheme="majorHAnsi" w:cstheme="majorHAnsi"/>
                <w:sz w:val="20"/>
                <w:szCs w:val="20"/>
              </w:rPr>
              <w:t>........................................................................................................</w:t>
            </w:r>
          </w:p>
        </w:tc>
      </w:tr>
      <w:tr w:rsidR="00360CC0" w:rsidRPr="007F2241" w14:paraId="3416FB91" w14:textId="77777777" w:rsidTr="007F2241">
        <w:trPr>
          <w:jc w:val="center"/>
        </w:trPr>
        <w:tc>
          <w:tcPr>
            <w:tcW w:w="3456" w:type="dxa"/>
            <w:shd w:val="clear" w:color="auto" w:fill="EAF2F8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06B7DA9" w14:textId="77777777" w:rsidR="00360CC0" w:rsidRPr="007F2241" w:rsidRDefault="00000000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7F2241">
              <w:rPr>
                <w:rFonts w:asciiTheme="majorHAnsi" w:hAnsiTheme="majorHAnsi" w:cstheme="majorHAnsi"/>
                <w:b/>
                <w:sz w:val="20"/>
                <w:szCs w:val="20"/>
              </w:rPr>
              <w:t>Adres siedziby / adres wykonywania działalności</w:t>
            </w:r>
          </w:p>
        </w:tc>
        <w:tc>
          <w:tcPr>
            <w:tcW w:w="6236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6C08E11" w14:textId="77777777" w:rsidR="00360CC0" w:rsidRPr="007F2241" w:rsidRDefault="00000000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7F2241">
              <w:rPr>
                <w:rFonts w:asciiTheme="majorHAnsi" w:hAnsiTheme="majorHAnsi" w:cstheme="majorHAnsi"/>
                <w:sz w:val="20"/>
                <w:szCs w:val="20"/>
              </w:rPr>
              <w:t>........................................................................................................</w:t>
            </w:r>
          </w:p>
        </w:tc>
      </w:tr>
      <w:tr w:rsidR="00360CC0" w:rsidRPr="007F2241" w14:paraId="2305668A" w14:textId="77777777" w:rsidTr="007F2241">
        <w:trPr>
          <w:jc w:val="center"/>
        </w:trPr>
        <w:tc>
          <w:tcPr>
            <w:tcW w:w="3456" w:type="dxa"/>
            <w:shd w:val="clear" w:color="auto" w:fill="EAF2F8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0BDB7E6" w14:textId="77777777" w:rsidR="00360CC0" w:rsidRPr="007F2241" w:rsidRDefault="00000000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7F2241">
              <w:rPr>
                <w:rFonts w:asciiTheme="majorHAnsi" w:hAnsiTheme="majorHAnsi" w:cstheme="majorHAnsi"/>
                <w:b/>
                <w:sz w:val="20"/>
                <w:szCs w:val="20"/>
              </w:rPr>
              <w:t>NIP / KRS / REGON</w:t>
            </w:r>
          </w:p>
        </w:tc>
        <w:tc>
          <w:tcPr>
            <w:tcW w:w="6236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944E4AC" w14:textId="77777777" w:rsidR="00360CC0" w:rsidRPr="007F2241" w:rsidRDefault="00000000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7F2241">
              <w:rPr>
                <w:rFonts w:asciiTheme="majorHAnsi" w:hAnsiTheme="majorHAnsi" w:cstheme="majorHAnsi"/>
                <w:sz w:val="20"/>
                <w:szCs w:val="20"/>
              </w:rPr>
              <w:t>........................................................................................................</w:t>
            </w:r>
          </w:p>
        </w:tc>
      </w:tr>
      <w:tr w:rsidR="00360CC0" w:rsidRPr="007F2241" w14:paraId="2DB8B3EA" w14:textId="77777777" w:rsidTr="007F2241">
        <w:trPr>
          <w:jc w:val="center"/>
        </w:trPr>
        <w:tc>
          <w:tcPr>
            <w:tcW w:w="3456" w:type="dxa"/>
            <w:shd w:val="clear" w:color="auto" w:fill="EAF2F8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13B7D9F" w14:textId="77777777" w:rsidR="00360CC0" w:rsidRPr="007F2241" w:rsidRDefault="00000000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7F2241">
              <w:rPr>
                <w:rFonts w:asciiTheme="majorHAnsi" w:hAnsiTheme="majorHAnsi" w:cstheme="majorHAnsi"/>
                <w:b/>
                <w:sz w:val="20"/>
                <w:szCs w:val="20"/>
              </w:rPr>
              <w:t>Osoba uprawniona do reprezentacji</w:t>
            </w:r>
          </w:p>
        </w:tc>
        <w:tc>
          <w:tcPr>
            <w:tcW w:w="6236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24F0D2A" w14:textId="77777777" w:rsidR="00360CC0" w:rsidRPr="007F2241" w:rsidRDefault="00000000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7F2241">
              <w:rPr>
                <w:rFonts w:asciiTheme="majorHAnsi" w:hAnsiTheme="majorHAnsi" w:cstheme="majorHAnsi"/>
                <w:sz w:val="20"/>
                <w:szCs w:val="20"/>
              </w:rPr>
              <w:t>........................................................................................................</w:t>
            </w:r>
          </w:p>
        </w:tc>
      </w:tr>
    </w:tbl>
    <w:p w14:paraId="21DADF92" w14:textId="77777777" w:rsidR="00360CC0" w:rsidRPr="007F2241" w:rsidRDefault="00360CC0">
      <w:pPr>
        <w:rPr>
          <w:rFonts w:asciiTheme="majorHAnsi" w:hAnsiTheme="majorHAnsi" w:cstheme="majorHAnsi"/>
          <w:sz w:val="20"/>
          <w:szCs w:val="20"/>
        </w:rPr>
      </w:pPr>
    </w:p>
    <w:p w14:paraId="64BF9A0F" w14:textId="77777777" w:rsidR="00360CC0" w:rsidRPr="007F2241" w:rsidRDefault="00000000">
      <w:pPr>
        <w:rPr>
          <w:rFonts w:asciiTheme="majorHAnsi" w:hAnsiTheme="majorHAnsi" w:cstheme="majorHAnsi"/>
          <w:sz w:val="20"/>
          <w:szCs w:val="20"/>
        </w:rPr>
      </w:pPr>
      <w:r w:rsidRPr="007F2241">
        <w:rPr>
          <w:rFonts w:asciiTheme="majorHAnsi" w:hAnsiTheme="majorHAnsi" w:cstheme="majorHAnsi"/>
          <w:b/>
          <w:sz w:val="20"/>
          <w:szCs w:val="20"/>
        </w:rPr>
        <w:t>I. Oświadczenie o braku powiązań osobowych lub kapitałowych</w:t>
      </w:r>
    </w:p>
    <w:p w14:paraId="2586303B" w14:textId="77777777" w:rsidR="00360CC0" w:rsidRPr="007F2241" w:rsidRDefault="00000000">
      <w:pPr>
        <w:spacing w:after="80"/>
        <w:rPr>
          <w:rFonts w:asciiTheme="majorHAnsi" w:hAnsiTheme="majorHAnsi" w:cstheme="majorHAnsi"/>
          <w:sz w:val="20"/>
          <w:szCs w:val="20"/>
        </w:rPr>
      </w:pPr>
      <w:r w:rsidRPr="007F2241">
        <w:rPr>
          <w:rFonts w:asciiTheme="majorHAnsi" w:hAnsiTheme="majorHAnsi" w:cstheme="majorHAnsi"/>
          <w:sz w:val="20"/>
          <w:szCs w:val="20"/>
        </w:rPr>
        <w:t>Ja/My, niżej podpisany/podpisani, działając w imieniu własnym / w imieniu i na rzecz Wykonawcy wskazanego powyżej, oświadczam/oświadczamy, że nie jestem/nie jesteśmy powiązani osobowo ani kapitałowo z Zamawiającym.</w:t>
      </w:r>
    </w:p>
    <w:p w14:paraId="4E0570E3" w14:textId="0215EA9C" w:rsidR="007F2241" w:rsidRPr="007F2241" w:rsidRDefault="007F2241" w:rsidP="007F2241">
      <w:pPr>
        <w:pStyle w:val="Akapitzlist"/>
        <w:numPr>
          <w:ilvl w:val="0"/>
          <w:numId w:val="11"/>
        </w:numPr>
        <w:spacing w:after="60"/>
        <w:rPr>
          <w:rFonts w:asciiTheme="majorHAnsi" w:hAnsiTheme="majorHAnsi" w:cstheme="majorHAnsi"/>
          <w:sz w:val="20"/>
          <w:szCs w:val="20"/>
        </w:rPr>
      </w:pPr>
      <w:proofErr w:type="spellStart"/>
      <w:r w:rsidRPr="007F2241">
        <w:rPr>
          <w:rFonts w:asciiTheme="majorHAnsi" w:hAnsiTheme="majorHAnsi" w:cstheme="majorHAnsi"/>
          <w:sz w:val="20"/>
          <w:szCs w:val="20"/>
        </w:rPr>
        <w:t>przez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powiązania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osobowe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lub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kapitałowe rozumie się w szczególności wzajemne powiązania pomiędzy Zamawiającym lub osobami działającymi w jego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imieniu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a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Wykonawcą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,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polegające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w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szczególności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na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>:</w:t>
      </w:r>
    </w:p>
    <w:p w14:paraId="07FFCACA" w14:textId="77777777" w:rsidR="007F2241" w:rsidRPr="007F2241" w:rsidRDefault="00000000" w:rsidP="007F2241">
      <w:pPr>
        <w:pStyle w:val="Akapitzlist"/>
        <w:numPr>
          <w:ilvl w:val="0"/>
          <w:numId w:val="11"/>
        </w:numPr>
        <w:spacing w:after="60"/>
        <w:rPr>
          <w:rFonts w:asciiTheme="majorHAnsi" w:hAnsiTheme="majorHAnsi" w:cstheme="majorHAnsi"/>
          <w:sz w:val="20"/>
          <w:szCs w:val="20"/>
        </w:rPr>
      </w:pPr>
      <w:proofErr w:type="spellStart"/>
      <w:r w:rsidRPr="007F2241">
        <w:rPr>
          <w:rFonts w:asciiTheme="majorHAnsi" w:hAnsiTheme="majorHAnsi" w:cstheme="majorHAnsi"/>
          <w:sz w:val="20"/>
          <w:szCs w:val="20"/>
        </w:rPr>
        <w:t>uczestniczeniu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w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spółce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jako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wspólnik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spółki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cywilnej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lub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spółki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proofErr w:type="gramStart"/>
      <w:r w:rsidRPr="007F2241">
        <w:rPr>
          <w:rFonts w:asciiTheme="majorHAnsi" w:hAnsiTheme="majorHAnsi" w:cstheme="majorHAnsi"/>
          <w:sz w:val="20"/>
          <w:szCs w:val="20"/>
        </w:rPr>
        <w:t>osobowej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>;</w:t>
      </w:r>
      <w:proofErr w:type="gramEnd"/>
    </w:p>
    <w:p w14:paraId="27BD564D" w14:textId="77777777" w:rsidR="007F2241" w:rsidRPr="007F2241" w:rsidRDefault="00000000" w:rsidP="007F2241">
      <w:pPr>
        <w:pStyle w:val="Akapitzlist"/>
        <w:numPr>
          <w:ilvl w:val="0"/>
          <w:numId w:val="11"/>
        </w:numPr>
        <w:spacing w:after="60"/>
        <w:rPr>
          <w:rFonts w:asciiTheme="majorHAnsi" w:hAnsiTheme="majorHAnsi" w:cstheme="majorHAnsi"/>
          <w:sz w:val="20"/>
          <w:szCs w:val="20"/>
        </w:rPr>
      </w:pPr>
      <w:proofErr w:type="spellStart"/>
      <w:r w:rsidRPr="007F2241">
        <w:rPr>
          <w:rFonts w:asciiTheme="majorHAnsi" w:hAnsiTheme="majorHAnsi" w:cstheme="majorHAnsi"/>
          <w:sz w:val="20"/>
          <w:szCs w:val="20"/>
        </w:rPr>
        <w:t>posiadaniu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co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najmniej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10%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udziałów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lub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akcji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, o ile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niższy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próg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nie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wynika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z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przepisów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prawa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>;</w:t>
      </w:r>
    </w:p>
    <w:p w14:paraId="11319F63" w14:textId="77777777" w:rsidR="007F2241" w:rsidRPr="007F2241" w:rsidRDefault="00000000" w:rsidP="007F2241">
      <w:pPr>
        <w:pStyle w:val="Akapitzlist"/>
        <w:numPr>
          <w:ilvl w:val="0"/>
          <w:numId w:val="11"/>
        </w:numPr>
        <w:spacing w:after="60"/>
        <w:rPr>
          <w:rFonts w:asciiTheme="majorHAnsi" w:hAnsiTheme="majorHAnsi" w:cstheme="majorHAnsi"/>
          <w:sz w:val="20"/>
          <w:szCs w:val="20"/>
        </w:rPr>
      </w:pPr>
      <w:proofErr w:type="spellStart"/>
      <w:r w:rsidRPr="007F2241">
        <w:rPr>
          <w:rFonts w:asciiTheme="majorHAnsi" w:hAnsiTheme="majorHAnsi" w:cstheme="majorHAnsi"/>
          <w:sz w:val="20"/>
          <w:szCs w:val="20"/>
        </w:rPr>
        <w:t>pełnieniu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funkcji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członka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organu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nadzorczego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lub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zarządzającego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,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prokurenta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albo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pełnomocnika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>;</w:t>
      </w:r>
    </w:p>
    <w:p w14:paraId="3FA2882E" w14:textId="77777777" w:rsidR="007F2241" w:rsidRPr="007F2241" w:rsidRDefault="00000000" w:rsidP="007F2241">
      <w:pPr>
        <w:pStyle w:val="Akapitzlist"/>
        <w:numPr>
          <w:ilvl w:val="0"/>
          <w:numId w:val="11"/>
        </w:numPr>
        <w:spacing w:after="60"/>
        <w:rPr>
          <w:rFonts w:asciiTheme="majorHAnsi" w:hAnsiTheme="majorHAnsi" w:cstheme="majorHAnsi"/>
          <w:sz w:val="20"/>
          <w:szCs w:val="20"/>
        </w:rPr>
      </w:pPr>
      <w:proofErr w:type="spellStart"/>
      <w:r w:rsidRPr="007F2241">
        <w:rPr>
          <w:rFonts w:asciiTheme="majorHAnsi" w:hAnsiTheme="majorHAnsi" w:cstheme="majorHAnsi"/>
          <w:sz w:val="20"/>
          <w:szCs w:val="20"/>
        </w:rPr>
        <w:t>pozostawaniu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w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związku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małżeńskim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, stosunku pokrewieństwa lub powinowactwa w linii prostej, pokrewieństwa lub powinowactwa w linii bocznej do drugiego stopnia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albo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w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stosunku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przysposobienia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,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opieki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lub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kurateli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>;</w:t>
      </w:r>
    </w:p>
    <w:p w14:paraId="02748561" w14:textId="77777777" w:rsidR="007F2241" w:rsidRPr="007F2241" w:rsidRDefault="00000000" w:rsidP="007F2241">
      <w:pPr>
        <w:pStyle w:val="Akapitzlist"/>
        <w:numPr>
          <w:ilvl w:val="0"/>
          <w:numId w:val="11"/>
        </w:numPr>
        <w:spacing w:after="60"/>
        <w:rPr>
          <w:rFonts w:asciiTheme="majorHAnsi" w:hAnsiTheme="majorHAnsi" w:cstheme="majorHAnsi"/>
          <w:sz w:val="20"/>
          <w:szCs w:val="20"/>
        </w:rPr>
      </w:pPr>
      <w:proofErr w:type="spellStart"/>
      <w:r w:rsidRPr="007F2241">
        <w:rPr>
          <w:rFonts w:asciiTheme="majorHAnsi" w:hAnsiTheme="majorHAnsi" w:cstheme="majorHAnsi"/>
          <w:sz w:val="20"/>
          <w:szCs w:val="20"/>
        </w:rPr>
        <w:t>pozostawaniu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w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takim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stosunku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faktycznym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lub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prawnym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,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który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może budzić uzasadnione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wątpliwości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co do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bezstronności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w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przeprowadzeniu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postępowania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>.</w:t>
      </w:r>
    </w:p>
    <w:p w14:paraId="5AE743D8" w14:textId="6BBAD16A" w:rsidR="00360CC0" w:rsidRPr="007F2241" w:rsidRDefault="007F2241" w:rsidP="007F2241">
      <w:pPr>
        <w:pStyle w:val="Akapitzlist"/>
        <w:numPr>
          <w:ilvl w:val="0"/>
          <w:numId w:val="11"/>
        </w:numPr>
        <w:spacing w:after="60"/>
        <w:rPr>
          <w:rFonts w:asciiTheme="majorHAnsi" w:hAnsiTheme="majorHAnsi" w:cstheme="majorHAnsi"/>
          <w:sz w:val="20"/>
          <w:szCs w:val="20"/>
        </w:rPr>
      </w:pPr>
      <w:proofErr w:type="spellStart"/>
      <w:r w:rsidRPr="007F2241">
        <w:rPr>
          <w:rFonts w:asciiTheme="majorHAnsi" w:hAnsiTheme="majorHAnsi" w:cstheme="majorHAnsi"/>
          <w:sz w:val="20"/>
          <w:szCs w:val="20"/>
        </w:rPr>
        <w:t>pomiędzy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Wykonawcą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a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Zamawiającym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nie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zachodzą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powyższe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powiązania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>.</w:t>
      </w:r>
    </w:p>
    <w:p w14:paraId="75228F88" w14:textId="77777777" w:rsidR="00360CC0" w:rsidRPr="007F2241" w:rsidRDefault="00000000">
      <w:pPr>
        <w:rPr>
          <w:rFonts w:asciiTheme="majorHAnsi" w:hAnsiTheme="majorHAnsi" w:cstheme="majorHAnsi"/>
          <w:sz w:val="20"/>
          <w:szCs w:val="20"/>
        </w:rPr>
      </w:pPr>
      <w:r w:rsidRPr="007F2241">
        <w:rPr>
          <w:rFonts w:asciiTheme="majorHAnsi" w:hAnsiTheme="majorHAnsi" w:cstheme="majorHAnsi"/>
          <w:b/>
          <w:sz w:val="20"/>
          <w:szCs w:val="20"/>
        </w:rPr>
        <w:t>II. Oświadczenie o braku podstaw wykluczenia z postępowania</w:t>
      </w:r>
    </w:p>
    <w:p w14:paraId="49E93AFC" w14:textId="57D034E0" w:rsidR="00360CC0" w:rsidRPr="007F2241" w:rsidRDefault="00000000" w:rsidP="007F2241">
      <w:pPr>
        <w:pStyle w:val="Akapitzlist"/>
        <w:numPr>
          <w:ilvl w:val="0"/>
          <w:numId w:val="10"/>
        </w:numPr>
        <w:spacing w:after="60"/>
        <w:rPr>
          <w:rFonts w:asciiTheme="majorHAnsi" w:hAnsiTheme="majorHAnsi" w:cstheme="majorHAnsi"/>
          <w:sz w:val="20"/>
          <w:szCs w:val="20"/>
        </w:rPr>
      </w:pPr>
      <w:proofErr w:type="spellStart"/>
      <w:r w:rsidRPr="007F2241">
        <w:rPr>
          <w:rFonts w:asciiTheme="majorHAnsi" w:hAnsiTheme="majorHAnsi" w:cstheme="majorHAnsi"/>
          <w:sz w:val="20"/>
          <w:szCs w:val="20"/>
        </w:rPr>
        <w:t>Wykonawca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nie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podlega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wykluczeniu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z postępowania na podstawie art. 5k rozporządzenia Rady (UE) nr 833/2014 w brzmieniu nadanym rozporządzeniem Rady (UE) 2022/576.</w:t>
      </w:r>
    </w:p>
    <w:p w14:paraId="1388A2A7" w14:textId="552671D7" w:rsidR="00360CC0" w:rsidRPr="007F2241" w:rsidRDefault="00000000" w:rsidP="007F2241">
      <w:pPr>
        <w:pStyle w:val="Akapitzlist"/>
        <w:numPr>
          <w:ilvl w:val="0"/>
          <w:numId w:val="10"/>
        </w:numPr>
        <w:spacing w:after="60"/>
        <w:rPr>
          <w:rFonts w:asciiTheme="majorHAnsi" w:hAnsiTheme="majorHAnsi" w:cstheme="majorHAnsi"/>
          <w:sz w:val="20"/>
          <w:szCs w:val="20"/>
        </w:rPr>
      </w:pPr>
      <w:proofErr w:type="spellStart"/>
      <w:r w:rsidRPr="007F2241">
        <w:rPr>
          <w:rFonts w:asciiTheme="majorHAnsi" w:hAnsiTheme="majorHAnsi" w:cstheme="majorHAnsi"/>
          <w:sz w:val="20"/>
          <w:szCs w:val="20"/>
        </w:rPr>
        <w:t>Wobec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Wykonawcy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nie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zachodzą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7BD4909E" w14:textId="36D47A09" w:rsidR="00360CC0" w:rsidRPr="007F2241" w:rsidRDefault="00000000" w:rsidP="007F2241">
      <w:pPr>
        <w:pStyle w:val="Akapitzlist"/>
        <w:numPr>
          <w:ilvl w:val="0"/>
          <w:numId w:val="10"/>
        </w:numPr>
        <w:spacing w:after="60"/>
        <w:rPr>
          <w:rFonts w:asciiTheme="majorHAnsi" w:hAnsiTheme="majorHAnsi" w:cstheme="majorHAnsi"/>
          <w:sz w:val="20"/>
          <w:szCs w:val="20"/>
        </w:rPr>
      </w:pPr>
      <w:r w:rsidRPr="007F2241">
        <w:rPr>
          <w:rFonts w:asciiTheme="majorHAnsi" w:hAnsiTheme="majorHAnsi" w:cstheme="majorHAnsi"/>
          <w:sz w:val="20"/>
          <w:szCs w:val="20"/>
        </w:rPr>
        <w:t xml:space="preserve">W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przypadku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korzystania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 xml:space="preserve"> z </w:t>
      </w:r>
      <w:proofErr w:type="spellStart"/>
      <w:r w:rsidRPr="007F2241">
        <w:rPr>
          <w:rFonts w:asciiTheme="majorHAnsi" w:hAnsiTheme="majorHAnsi" w:cstheme="majorHAnsi"/>
          <w:sz w:val="20"/>
          <w:szCs w:val="20"/>
        </w:rPr>
        <w:t>podwykonawców</w:t>
      </w:r>
      <w:proofErr w:type="spellEnd"/>
      <w:r w:rsidRPr="007F2241">
        <w:rPr>
          <w:rFonts w:asciiTheme="majorHAnsi" w:hAnsiTheme="majorHAnsi" w:cstheme="majorHAnsi"/>
          <w:sz w:val="20"/>
          <w:szCs w:val="20"/>
        </w:rPr>
        <w:t>, dostawców lub podmiotów, na których zasobach Wykonawca polega, Wykonawca oświadcza, że podmioty te również nie podlegają wykluczeniu w zakresie wymaganym w zapytaniu ofertowym.</w:t>
      </w:r>
    </w:p>
    <w:p w14:paraId="6CA065DC" w14:textId="5188A3A6" w:rsidR="00360CC0" w:rsidRPr="007F2241" w:rsidRDefault="002C51D5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>III</w:t>
      </w:r>
      <w:r w:rsidR="00000000" w:rsidRPr="007F2241">
        <w:rPr>
          <w:rFonts w:asciiTheme="majorHAnsi" w:hAnsiTheme="majorHAnsi" w:cstheme="majorHAnsi"/>
          <w:b/>
          <w:sz w:val="20"/>
          <w:szCs w:val="20"/>
        </w:rPr>
        <w:t>. Oświadczenie o aktualności i prawdziwości danych</w:t>
      </w:r>
    </w:p>
    <w:p w14:paraId="60709843" w14:textId="77777777" w:rsidR="00360CC0" w:rsidRPr="007F2241" w:rsidRDefault="00000000">
      <w:pPr>
        <w:spacing w:after="60"/>
        <w:rPr>
          <w:rFonts w:asciiTheme="majorHAnsi" w:hAnsiTheme="majorHAnsi" w:cstheme="majorHAnsi"/>
          <w:sz w:val="20"/>
          <w:szCs w:val="20"/>
        </w:rPr>
      </w:pPr>
      <w:r w:rsidRPr="007F2241">
        <w:rPr>
          <w:rFonts w:ascii="Segoe UI Symbol" w:hAnsi="Segoe UI Symbol" w:cs="Segoe UI Symbol"/>
          <w:sz w:val="20"/>
          <w:szCs w:val="20"/>
        </w:rPr>
        <w:t>☐</w:t>
      </w:r>
      <w:r w:rsidRPr="007F2241">
        <w:rPr>
          <w:rFonts w:asciiTheme="majorHAnsi" w:hAnsiTheme="majorHAnsi" w:cstheme="majorHAnsi"/>
          <w:sz w:val="20"/>
          <w:szCs w:val="20"/>
        </w:rPr>
        <w:t xml:space="preserve"> wszystkie informacje zawarte w niniejszym załączniku oraz w pozostałych dokumentach oferty są aktualne, kompletne i zgodne z </w:t>
      </w:r>
      <w:proofErr w:type="gramStart"/>
      <w:r w:rsidRPr="007F2241">
        <w:rPr>
          <w:rFonts w:asciiTheme="majorHAnsi" w:hAnsiTheme="majorHAnsi" w:cstheme="majorHAnsi"/>
          <w:sz w:val="20"/>
          <w:szCs w:val="20"/>
        </w:rPr>
        <w:t>prawdą;</w:t>
      </w:r>
      <w:proofErr w:type="gramEnd"/>
    </w:p>
    <w:p w14:paraId="5A8E3F65" w14:textId="77777777" w:rsidR="00360CC0" w:rsidRPr="007F2241" w:rsidRDefault="00000000">
      <w:pPr>
        <w:spacing w:after="60"/>
        <w:rPr>
          <w:rFonts w:asciiTheme="majorHAnsi" w:hAnsiTheme="majorHAnsi" w:cstheme="majorHAnsi"/>
          <w:sz w:val="20"/>
          <w:szCs w:val="20"/>
        </w:rPr>
      </w:pPr>
      <w:r w:rsidRPr="007F2241">
        <w:rPr>
          <w:rFonts w:ascii="Segoe UI Symbol" w:hAnsi="Segoe UI Symbol" w:cs="Segoe UI Symbol"/>
          <w:sz w:val="20"/>
          <w:szCs w:val="20"/>
        </w:rPr>
        <w:t>☐</w:t>
      </w:r>
      <w:r w:rsidRPr="007F2241">
        <w:rPr>
          <w:rFonts w:asciiTheme="majorHAnsi" w:hAnsiTheme="majorHAnsi" w:cstheme="majorHAnsi"/>
          <w:sz w:val="20"/>
          <w:szCs w:val="20"/>
        </w:rPr>
        <w:t xml:space="preserve"> Wykonawca jest świadomy odpowiedzialności za podanie informacji nieprawdziwych lub wprowadzających w </w:t>
      </w:r>
      <w:proofErr w:type="gramStart"/>
      <w:r w:rsidRPr="007F2241">
        <w:rPr>
          <w:rFonts w:asciiTheme="majorHAnsi" w:hAnsiTheme="majorHAnsi" w:cstheme="majorHAnsi"/>
          <w:sz w:val="20"/>
          <w:szCs w:val="20"/>
        </w:rPr>
        <w:t>błąd;</w:t>
      </w:r>
      <w:proofErr w:type="gramEnd"/>
    </w:p>
    <w:p w14:paraId="1E22E59A" w14:textId="77777777" w:rsidR="00360CC0" w:rsidRPr="007F2241" w:rsidRDefault="00000000">
      <w:pPr>
        <w:spacing w:after="60"/>
        <w:rPr>
          <w:rFonts w:asciiTheme="majorHAnsi" w:hAnsiTheme="majorHAnsi" w:cstheme="majorHAnsi"/>
          <w:sz w:val="20"/>
          <w:szCs w:val="20"/>
        </w:rPr>
      </w:pPr>
      <w:r w:rsidRPr="007F2241">
        <w:rPr>
          <w:rFonts w:ascii="Segoe UI Symbol" w:hAnsi="Segoe UI Symbol" w:cs="Segoe UI Symbol"/>
          <w:sz w:val="20"/>
          <w:szCs w:val="20"/>
        </w:rPr>
        <w:t>☐</w:t>
      </w:r>
      <w:r w:rsidRPr="007F2241">
        <w:rPr>
          <w:rFonts w:asciiTheme="majorHAnsi" w:hAnsiTheme="majorHAnsi" w:cstheme="majorHAnsi"/>
          <w:sz w:val="20"/>
          <w:szCs w:val="20"/>
        </w:rPr>
        <w:t xml:space="preserve"> na wezwanie Zamawiającego Wykonawca przedłoży dodatkowe wyjaśnienia lub dokumenty w zakresie dopuszczalnym przez zapytanie ofertowe i przepisy prawa.</w:t>
      </w:r>
    </w:p>
    <w:p w14:paraId="08CCFDEC" w14:textId="77777777" w:rsidR="007F2241" w:rsidRPr="007F2241" w:rsidRDefault="007F2241">
      <w:pPr>
        <w:rPr>
          <w:rFonts w:asciiTheme="majorHAnsi" w:hAnsiTheme="majorHAnsi" w:cstheme="majorHAnsi"/>
          <w:sz w:val="20"/>
          <w:szCs w:val="20"/>
        </w:rPr>
      </w:pPr>
    </w:p>
    <w:p w14:paraId="41CEB4B5" w14:textId="3FAA7165" w:rsidR="00360CC0" w:rsidRPr="007F2241" w:rsidRDefault="007F2241">
      <w:pPr>
        <w:rPr>
          <w:rFonts w:asciiTheme="majorHAnsi" w:hAnsiTheme="majorHAnsi" w:cstheme="majorHAnsi"/>
          <w:b/>
          <w:bCs/>
          <w:sz w:val="20"/>
          <w:szCs w:val="20"/>
        </w:rPr>
      </w:pP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Oświadczam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/y,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że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wszystkie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informacje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podane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w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powyższych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oświadczeniach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są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aktualne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i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zgodne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z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prawdą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oraz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zostały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przedstawione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z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pełną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świadomością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konsekwencji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prawnych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wprowadzenia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Zamawiającego w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błąd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przy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przedstawianiu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informacji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.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Jestem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/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jesteśmy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świadomy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/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świadomi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odpowiedzialności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karnej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za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złożenie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fałszywego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oświadczenia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,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wynikającej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w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szczególności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z art. 233 § 1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ustawy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z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dnia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6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czerwca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1997 r. –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Kodeks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proofErr w:type="spellStart"/>
      <w:r w:rsidRPr="007F2241">
        <w:rPr>
          <w:rFonts w:asciiTheme="majorHAnsi" w:hAnsiTheme="majorHAnsi" w:cstheme="majorHAnsi"/>
          <w:b/>
          <w:bCs/>
          <w:sz w:val="20"/>
          <w:szCs w:val="20"/>
        </w:rPr>
        <w:t>karny</w:t>
      </w:r>
      <w:proofErr w:type="spellEnd"/>
      <w:r w:rsidRPr="007F2241">
        <w:rPr>
          <w:rFonts w:asciiTheme="majorHAnsi" w:hAnsiTheme="majorHAnsi" w:cstheme="majorHAnsi"/>
          <w:b/>
          <w:bCs/>
          <w:sz w:val="20"/>
          <w:szCs w:val="20"/>
        </w:rPr>
        <w:t>.</w:t>
      </w:r>
    </w:p>
    <w:p w14:paraId="31F7502F" w14:textId="430CAFED" w:rsidR="00360CC0" w:rsidRPr="007F2241" w:rsidRDefault="00000000">
      <w:pPr>
        <w:rPr>
          <w:rFonts w:asciiTheme="majorHAnsi" w:hAnsiTheme="majorHAnsi" w:cstheme="majorHAnsi"/>
          <w:sz w:val="20"/>
          <w:szCs w:val="20"/>
        </w:rPr>
      </w:pPr>
      <w:r w:rsidRPr="007F2241">
        <w:rPr>
          <w:rFonts w:asciiTheme="majorHAnsi" w:hAnsiTheme="majorHAnsi" w:cstheme="majorHAnsi"/>
          <w:b/>
          <w:sz w:val="20"/>
          <w:szCs w:val="20"/>
        </w:rPr>
        <w:lastRenderedPageBreak/>
        <w:t>V. Podpisy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9"/>
        <w:gridCol w:w="5102"/>
      </w:tblGrid>
      <w:tr w:rsidR="00360CC0" w:rsidRPr="007F2241" w14:paraId="070CBB47" w14:textId="77777777">
        <w:trPr>
          <w:jc w:val="center"/>
        </w:trPr>
        <w:tc>
          <w:tcPr>
            <w:tcW w:w="3969" w:type="dxa"/>
            <w:shd w:val="clear" w:color="auto" w:fill="EAF2F8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7CBD909" w14:textId="77777777" w:rsidR="00360CC0" w:rsidRPr="007F2241" w:rsidRDefault="00000000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7F2241">
              <w:rPr>
                <w:rFonts w:asciiTheme="majorHAnsi" w:hAnsiTheme="majorHAnsi" w:cstheme="majorHAnsi"/>
                <w:b/>
                <w:sz w:val="20"/>
                <w:szCs w:val="20"/>
              </w:rPr>
              <w:t>Miejscowość i data</w:t>
            </w:r>
          </w:p>
        </w:tc>
        <w:tc>
          <w:tcPr>
            <w:tcW w:w="5102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25236C9" w14:textId="77777777" w:rsidR="00360CC0" w:rsidRPr="007F2241" w:rsidRDefault="00000000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7F2241">
              <w:rPr>
                <w:rFonts w:asciiTheme="majorHAnsi" w:hAnsiTheme="majorHAnsi" w:cstheme="majorHAnsi"/>
                <w:sz w:val="20"/>
                <w:szCs w:val="20"/>
              </w:rPr>
              <w:t>................................................................................................</w:t>
            </w:r>
          </w:p>
        </w:tc>
      </w:tr>
      <w:tr w:rsidR="00360CC0" w:rsidRPr="007F2241" w14:paraId="397C5071" w14:textId="77777777">
        <w:trPr>
          <w:jc w:val="center"/>
        </w:trPr>
        <w:tc>
          <w:tcPr>
            <w:tcW w:w="3969" w:type="dxa"/>
            <w:shd w:val="clear" w:color="auto" w:fill="EAF2F8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E7948BF" w14:textId="77777777" w:rsidR="00360CC0" w:rsidRPr="007F2241" w:rsidRDefault="00000000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7F2241">
              <w:rPr>
                <w:rFonts w:asciiTheme="majorHAnsi" w:hAnsiTheme="majorHAnsi" w:cstheme="majorHAnsi"/>
                <w:b/>
                <w:sz w:val="20"/>
                <w:szCs w:val="20"/>
              </w:rPr>
              <w:t>Imię i nazwisko osoby uprawnionej do reprezentacji</w:t>
            </w:r>
          </w:p>
        </w:tc>
        <w:tc>
          <w:tcPr>
            <w:tcW w:w="5102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DE87278" w14:textId="77777777" w:rsidR="00360CC0" w:rsidRPr="007F2241" w:rsidRDefault="00000000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7F2241">
              <w:rPr>
                <w:rFonts w:asciiTheme="majorHAnsi" w:hAnsiTheme="majorHAnsi" w:cstheme="majorHAnsi"/>
                <w:sz w:val="20"/>
                <w:szCs w:val="20"/>
              </w:rPr>
              <w:t>................................................................................................</w:t>
            </w:r>
          </w:p>
        </w:tc>
      </w:tr>
      <w:tr w:rsidR="00360CC0" w:rsidRPr="007F2241" w14:paraId="70514ECB" w14:textId="77777777">
        <w:trPr>
          <w:jc w:val="center"/>
        </w:trPr>
        <w:tc>
          <w:tcPr>
            <w:tcW w:w="3969" w:type="dxa"/>
            <w:shd w:val="clear" w:color="auto" w:fill="EAF2F8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126D9A3" w14:textId="77777777" w:rsidR="00360CC0" w:rsidRPr="007F2241" w:rsidRDefault="00000000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7F2241">
              <w:rPr>
                <w:rFonts w:asciiTheme="majorHAnsi" w:hAnsiTheme="majorHAnsi" w:cstheme="majorHAnsi"/>
                <w:b/>
                <w:sz w:val="20"/>
                <w:szCs w:val="20"/>
              </w:rPr>
              <w:t>Podpis</w:t>
            </w:r>
          </w:p>
        </w:tc>
        <w:tc>
          <w:tcPr>
            <w:tcW w:w="5102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A783334" w14:textId="77777777" w:rsidR="00360CC0" w:rsidRPr="007F2241" w:rsidRDefault="00000000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7F2241">
              <w:rPr>
                <w:rFonts w:asciiTheme="majorHAnsi" w:hAnsiTheme="majorHAnsi" w:cstheme="majorHAnsi"/>
                <w:sz w:val="20"/>
                <w:szCs w:val="20"/>
              </w:rPr>
              <w:t>................................................................................................</w:t>
            </w:r>
          </w:p>
        </w:tc>
      </w:tr>
      <w:tr w:rsidR="00360CC0" w:rsidRPr="007F2241" w14:paraId="36DA16FC" w14:textId="77777777">
        <w:trPr>
          <w:jc w:val="center"/>
        </w:trPr>
        <w:tc>
          <w:tcPr>
            <w:tcW w:w="3969" w:type="dxa"/>
            <w:shd w:val="clear" w:color="auto" w:fill="EAF2F8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A48BA27" w14:textId="77777777" w:rsidR="00360CC0" w:rsidRPr="007F2241" w:rsidRDefault="00000000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7F2241">
              <w:rPr>
                <w:rFonts w:asciiTheme="majorHAnsi" w:hAnsiTheme="majorHAnsi" w:cstheme="majorHAnsi"/>
                <w:b/>
                <w:sz w:val="20"/>
                <w:szCs w:val="20"/>
              </w:rPr>
              <w:t>Pieczęć, jeżeli dotyczy</w:t>
            </w:r>
          </w:p>
        </w:tc>
        <w:tc>
          <w:tcPr>
            <w:tcW w:w="5102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31A6679" w14:textId="77777777" w:rsidR="00360CC0" w:rsidRPr="007F2241" w:rsidRDefault="00000000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7F2241">
              <w:rPr>
                <w:rFonts w:asciiTheme="majorHAnsi" w:hAnsiTheme="majorHAnsi" w:cstheme="majorHAnsi"/>
                <w:sz w:val="20"/>
                <w:szCs w:val="20"/>
              </w:rPr>
              <w:t>................................................................................................</w:t>
            </w:r>
          </w:p>
        </w:tc>
      </w:tr>
    </w:tbl>
    <w:p w14:paraId="67B09205" w14:textId="77777777" w:rsidR="00360CC0" w:rsidRPr="007F2241" w:rsidRDefault="00360CC0">
      <w:pPr>
        <w:rPr>
          <w:rFonts w:asciiTheme="majorHAnsi" w:hAnsiTheme="majorHAnsi" w:cstheme="majorHAnsi"/>
          <w:sz w:val="20"/>
          <w:szCs w:val="20"/>
        </w:rPr>
      </w:pPr>
    </w:p>
    <w:p w14:paraId="7BDEA6CD" w14:textId="77777777" w:rsidR="00360CC0" w:rsidRPr="007F2241" w:rsidRDefault="00000000">
      <w:pPr>
        <w:rPr>
          <w:rFonts w:asciiTheme="majorHAnsi" w:hAnsiTheme="majorHAnsi" w:cstheme="majorHAnsi"/>
          <w:sz w:val="20"/>
          <w:szCs w:val="20"/>
        </w:rPr>
      </w:pPr>
      <w:r w:rsidRPr="007F2241">
        <w:rPr>
          <w:rFonts w:asciiTheme="majorHAnsi" w:hAnsiTheme="majorHAnsi" w:cstheme="majorHAnsi"/>
          <w:i/>
          <w:sz w:val="20"/>
          <w:szCs w:val="20"/>
        </w:rPr>
        <w:t>Uwaga: niniejszy załącznik powinien zostać podpisany przez osobę lub osoby uprawnione do reprezentowania Wykonawcy.</w:t>
      </w:r>
    </w:p>
    <w:sectPr w:rsidR="00360CC0" w:rsidRPr="007F2241" w:rsidSect="00034616">
      <w:pgSz w:w="12240" w:h="15840"/>
      <w:pgMar w:top="1134" w:right="1247" w:bottom="1020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0ED0727"/>
    <w:multiLevelType w:val="hybridMultilevel"/>
    <w:tmpl w:val="0ACC7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E7BA3"/>
    <w:multiLevelType w:val="hybridMultilevel"/>
    <w:tmpl w:val="DE644D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0602159">
    <w:abstractNumId w:val="8"/>
  </w:num>
  <w:num w:numId="2" w16cid:durableId="1002196856">
    <w:abstractNumId w:val="6"/>
  </w:num>
  <w:num w:numId="3" w16cid:durableId="1480998568">
    <w:abstractNumId w:val="5"/>
  </w:num>
  <w:num w:numId="4" w16cid:durableId="98064435">
    <w:abstractNumId w:val="4"/>
  </w:num>
  <w:num w:numId="5" w16cid:durableId="794492979">
    <w:abstractNumId w:val="7"/>
  </w:num>
  <w:num w:numId="6" w16cid:durableId="1066105966">
    <w:abstractNumId w:val="3"/>
  </w:num>
  <w:num w:numId="7" w16cid:durableId="1835752948">
    <w:abstractNumId w:val="2"/>
  </w:num>
  <w:num w:numId="8" w16cid:durableId="1011566484">
    <w:abstractNumId w:val="1"/>
  </w:num>
  <w:num w:numId="9" w16cid:durableId="768430121">
    <w:abstractNumId w:val="0"/>
  </w:num>
  <w:num w:numId="10" w16cid:durableId="1981181423">
    <w:abstractNumId w:val="10"/>
  </w:num>
  <w:num w:numId="11" w16cid:durableId="130057286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27DEC"/>
    <w:rsid w:val="0029639D"/>
    <w:rsid w:val="002C51D5"/>
    <w:rsid w:val="00326F90"/>
    <w:rsid w:val="00360CC0"/>
    <w:rsid w:val="007F2241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53D859"/>
  <w14:defaultImageDpi w14:val="300"/>
  <w15:docId w15:val="{AA80D8BF-A281-CF47-836E-DDC3C7695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120" w:line="259" w:lineRule="auto"/>
    </w:pPr>
    <w:rPr>
      <w:rFonts w:ascii="Calibri" w:hAnsi="Calibri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Fundacja ADP</cp:lastModifiedBy>
  <cp:revision>3</cp:revision>
  <dcterms:created xsi:type="dcterms:W3CDTF">2013-12-23T23:15:00Z</dcterms:created>
  <dcterms:modified xsi:type="dcterms:W3CDTF">2026-04-03T11:46:00Z</dcterms:modified>
  <cp:category/>
</cp:coreProperties>
</file>